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134350" name="bab9b69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453886" name="bab9b690-1eab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0496966" name="d3fadcb0-1eab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63816" name="d3fadcb0-1eab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23817" name="065aacd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498180" name="065aacd0-1eac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7445323" name="2b854b0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437166" name="2b854b00-1eac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840887" name="efd1373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380518" name="efd13730-1eac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491027" name="910750e0-1eac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600122" name="910750e0-1eac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6736971" name="3c86d1c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714026" name="3c86d1c0-1ead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3212" name="7f5ec9d0-1ead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901633" name="7f5ec9d0-1ead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661197" name="3186b2d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900044" name="3186b2d0-1eae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1319215" name="437f122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776604" name="437f1220-1eae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6492402" name="505c6010-1eae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635010" name="505c6010-1eae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303945" name="39a4d59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822339" name="39a4d590-1eaf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296269" name="4e94f11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29643" name="4e94f110-1eaf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739095" name="5b8b936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972355" name="5b8b9360-1eaf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652351" name="a4528ea0-1eaf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22835" name="a4528ea0-1eaf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424491" name="4f313ba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231199" name="4f313ba0-1eb0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256650" name="5f0a8b8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611685" name="5f0a8b80-1eb0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234028" name="712b5a60-1eb0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25505" name="712b5a60-1eb0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8095108" name="2e9e318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445870" name="2e9e3180-1eb1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2051098" name="44883d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449499" name="44883d60-1eb1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764455" name="6b8810c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98826" name="6b8810c0-1eb1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9985262" name="de91d56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768863" name="de91d560-1eb1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203909" name="f0ae8590-1eb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540589" name="f0ae8590-1eb1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79263" name="25dda25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314327" name="25dda250-1eb2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476377" name="5a620020-1eb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829904" name="5a620020-1eb2-11f1-961e-67285233754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Baumgarten 3, 8964 Rudolfstetten-Friedlisberg</w:t>
          </w:r>
        </w:p>
        <w:p>
          <w:pPr>
            <w:spacing w:before="0" w:after="0"/>
          </w:pPr>
          <w:r>
            <w:t>784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